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193" w:rsidRDefault="00623193">
      <w:pPr>
        <w:autoSpaceDE w:val="0"/>
        <w:autoSpaceDN w:val="0"/>
        <w:spacing w:after="78" w:line="220" w:lineRule="exact"/>
      </w:pPr>
    </w:p>
    <w:p w:rsidR="00623193" w:rsidRPr="00126F16" w:rsidRDefault="0073557D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623193" w:rsidRPr="00126F16" w:rsidRDefault="0073557D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623193" w:rsidRPr="00126F16" w:rsidRDefault="0073557D">
      <w:pPr>
        <w:autoSpaceDE w:val="0"/>
        <w:autoSpaceDN w:val="0"/>
        <w:spacing w:before="670" w:after="0" w:line="230" w:lineRule="auto"/>
        <w:ind w:left="2088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Управление образования Исполнительного комитета г.Казани</w:t>
      </w:r>
    </w:p>
    <w:p w:rsidR="00623193" w:rsidRDefault="0073557D">
      <w:pPr>
        <w:autoSpaceDE w:val="0"/>
        <w:autoSpaceDN w:val="0"/>
        <w:spacing w:before="670" w:after="1376" w:line="230" w:lineRule="auto"/>
        <w:ind w:right="3424"/>
        <w:jc w:val="right"/>
      </w:pPr>
      <w:r>
        <w:rPr>
          <w:rFonts w:ascii="Times New Roman" w:eastAsia="Times New Roman" w:hAnsi="Times New Roman"/>
          <w:color w:val="000000"/>
          <w:sz w:val="24"/>
        </w:rPr>
        <w:t>МБОУ "Школа №47"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22"/>
        <w:gridCol w:w="3940"/>
        <w:gridCol w:w="3220"/>
      </w:tblGrid>
      <w:tr w:rsidR="00623193">
        <w:trPr>
          <w:trHeight w:hRule="exact" w:val="274"/>
        </w:trPr>
        <w:tc>
          <w:tcPr>
            <w:tcW w:w="2622" w:type="dxa"/>
            <w:tcMar>
              <w:left w:w="0" w:type="dxa"/>
              <w:right w:w="0" w:type="dxa"/>
            </w:tcMar>
          </w:tcPr>
          <w:p w:rsidR="00623193" w:rsidRDefault="0073557D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623193" w:rsidRDefault="0073557D">
            <w:pPr>
              <w:autoSpaceDE w:val="0"/>
              <w:autoSpaceDN w:val="0"/>
              <w:spacing w:before="48" w:after="0" w:line="230" w:lineRule="auto"/>
              <w:ind w:left="8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220" w:type="dxa"/>
            <w:tcMar>
              <w:left w:w="0" w:type="dxa"/>
              <w:right w:w="0" w:type="dxa"/>
            </w:tcMar>
          </w:tcPr>
          <w:p w:rsidR="00623193" w:rsidRDefault="0073557D">
            <w:pPr>
              <w:autoSpaceDE w:val="0"/>
              <w:autoSpaceDN w:val="0"/>
              <w:spacing w:before="48" w:after="0" w:line="230" w:lineRule="auto"/>
              <w:ind w:left="4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623193">
        <w:trPr>
          <w:trHeight w:hRule="exact" w:val="276"/>
        </w:trPr>
        <w:tc>
          <w:tcPr>
            <w:tcW w:w="2622" w:type="dxa"/>
            <w:tcMar>
              <w:left w:w="0" w:type="dxa"/>
              <w:right w:w="0" w:type="dxa"/>
            </w:tcMar>
          </w:tcPr>
          <w:p w:rsidR="00623193" w:rsidRDefault="0073557D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 заседании ШМО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623193" w:rsidRDefault="0073557D">
            <w:pPr>
              <w:autoSpaceDE w:val="0"/>
              <w:autoSpaceDN w:val="0"/>
              <w:spacing w:after="0" w:line="230" w:lineRule="auto"/>
              <w:ind w:left="8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УР</w:t>
            </w:r>
          </w:p>
        </w:tc>
        <w:tc>
          <w:tcPr>
            <w:tcW w:w="3220" w:type="dxa"/>
            <w:tcMar>
              <w:left w:w="0" w:type="dxa"/>
              <w:right w:w="0" w:type="dxa"/>
            </w:tcMar>
          </w:tcPr>
          <w:p w:rsidR="00623193" w:rsidRDefault="0073557D">
            <w:pPr>
              <w:autoSpaceDE w:val="0"/>
              <w:autoSpaceDN w:val="0"/>
              <w:spacing w:after="0" w:line="230" w:lineRule="auto"/>
              <w:ind w:left="4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"Школа №47"</w:t>
            </w:r>
          </w:p>
        </w:tc>
      </w:tr>
    </w:tbl>
    <w:p w:rsidR="00623193" w:rsidRDefault="00623193">
      <w:pPr>
        <w:autoSpaceDE w:val="0"/>
        <w:autoSpaceDN w:val="0"/>
        <w:spacing w:after="0" w:line="6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2"/>
        <w:gridCol w:w="3420"/>
        <w:gridCol w:w="3180"/>
      </w:tblGrid>
      <w:tr w:rsidR="00623193">
        <w:trPr>
          <w:trHeight w:hRule="exact" w:val="362"/>
        </w:trPr>
        <w:tc>
          <w:tcPr>
            <w:tcW w:w="3202" w:type="dxa"/>
            <w:tcMar>
              <w:left w:w="0" w:type="dxa"/>
              <w:right w:w="0" w:type="dxa"/>
            </w:tcMar>
          </w:tcPr>
          <w:p w:rsidR="00623193" w:rsidRDefault="0073557D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______________Шангараева Г.Н.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623193" w:rsidRDefault="0073557D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______________Зиннатова З.В.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</w:tcPr>
          <w:p w:rsidR="00623193" w:rsidRDefault="0073557D">
            <w:pPr>
              <w:autoSpaceDE w:val="0"/>
              <w:autoSpaceDN w:val="0"/>
              <w:spacing w:before="60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______________Афонский А.В.</w:t>
            </w:r>
          </w:p>
        </w:tc>
      </w:tr>
      <w:tr w:rsidR="00623193">
        <w:trPr>
          <w:trHeight w:hRule="exact" w:val="420"/>
        </w:trPr>
        <w:tc>
          <w:tcPr>
            <w:tcW w:w="3202" w:type="dxa"/>
            <w:tcMar>
              <w:left w:w="0" w:type="dxa"/>
              <w:right w:w="0" w:type="dxa"/>
            </w:tcMar>
          </w:tcPr>
          <w:p w:rsidR="00623193" w:rsidRDefault="00D1736A">
            <w:pPr>
              <w:autoSpaceDE w:val="0"/>
              <w:autoSpaceDN w:val="0"/>
              <w:spacing w:before="106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623193" w:rsidRDefault="0073557D">
            <w:pPr>
              <w:autoSpaceDE w:val="0"/>
              <w:autoSpaceDN w:val="0"/>
              <w:spacing w:before="106" w:after="0" w:line="230" w:lineRule="auto"/>
              <w:ind w:left="3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</w:tcPr>
          <w:p w:rsidR="00623193" w:rsidRDefault="00D1736A">
            <w:pPr>
              <w:autoSpaceDE w:val="0"/>
              <w:autoSpaceDN w:val="0"/>
              <w:spacing w:before="106" w:after="0" w:line="230" w:lineRule="auto"/>
              <w:ind w:left="4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</w:tr>
      <w:tr w:rsidR="00623193">
        <w:trPr>
          <w:trHeight w:hRule="exact" w:val="380"/>
        </w:trPr>
        <w:tc>
          <w:tcPr>
            <w:tcW w:w="3202" w:type="dxa"/>
            <w:tcMar>
              <w:left w:w="0" w:type="dxa"/>
              <w:right w:w="0" w:type="dxa"/>
            </w:tcMar>
          </w:tcPr>
          <w:p w:rsidR="00623193" w:rsidRDefault="00D1736A">
            <w:pPr>
              <w:autoSpaceDE w:val="0"/>
              <w:autoSpaceDN w:val="0"/>
              <w:spacing w:before="94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"26"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3</w:t>
            </w:r>
            <w:r w:rsidR="0073557D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623193" w:rsidRDefault="00D1736A">
            <w:pPr>
              <w:autoSpaceDE w:val="0"/>
              <w:autoSpaceDN w:val="0"/>
              <w:spacing w:before="94" w:after="0" w:line="230" w:lineRule="auto"/>
              <w:ind w:left="31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"29" 08  2023</w:t>
            </w:r>
            <w:r w:rsidR="0073557D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</w:tcPr>
          <w:p w:rsidR="00623193" w:rsidRDefault="00D1736A">
            <w:pPr>
              <w:autoSpaceDE w:val="0"/>
              <w:autoSpaceDN w:val="0"/>
              <w:spacing w:before="94" w:after="0" w:line="230" w:lineRule="auto"/>
              <w:ind w:left="4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"29</w:t>
            </w:r>
            <w:r w:rsidR="0073557D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2023</w:t>
            </w:r>
            <w:r w:rsidR="0073557D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</w:tr>
    </w:tbl>
    <w:p w:rsidR="00623193" w:rsidRPr="00126F16" w:rsidRDefault="0073557D">
      <w:pPr>
        <w:tabs>
          <w:tab w:val="left" w:pos="3102"/>
          <w:tab w:val="left" w:pos="3776"/>
          <w:tab w:val="left" w:pos="4256"/>
          <w:tab w:val="left" w:pos="4544"/>
        </w:tabs>
        <w:autoSpaceDE w:val="0"/>
        <w:autoSpaceDN w:val="0"/>
        <w:spacing w:before="978" w:after="0" w:line="446" w:lineRule="auto"/>
        <w:ind w:left="2952" w:right="2160"/>
        <w:rPr>
          <w:lang w:val="ru-RU"/>
        </w:rPr>
      </w:pPr>
      <w:r w:rsidRPr="00D1736A">
        <w:rPr>
          <w:lang w:val="ru-RU"/>
        </w:rPr>
        <w:tab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ОСНОВНОГО ОБЩЕГО ОБРАЗОВАНИЯ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Учебного предмета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«РОДНАЯ ЛИТЕРАТУРА (РУССКАЯ)»</w:t>
      </w:r>
    </w:p>
    <w:p w:rsidR="00623193" w:rsidRPr="00126F16" w:rsidRDefault="0073557D" w:rsidP="00126F16">
      <w:pPr>
        <w:autoSpaceDE w:val="0"/>
        <w:autoSpaceDN w:val="0"/>
        <w:spacing w:before="672" w:after="0" w:line="230" w:lineRule="auto"/>
        <w:ind w:right="2068"/>
        <w:jc w:val="right"/>
        <w:rPr>
          <w:lang w:val="ru-RU"/>
        </w:rPr>
        <w:sectPr w:rsidR="00623193" w:rsidRPr="00126F16">
          <w:pgSz w:w="11900" w:h="16840"/>
          <w:pgMar w:top="298" w:right="1346" w:bottom="1440" w:left="738" w:header="720" w:footer="720" w:gutter="0"/>
          <w:cols w:space="720" w:equalWidth="0">
            <w:col w:w="9816" w:space="0"/>
          </w:cols>
          <w:docGrid w:linePitch="360"/>
        </w:sect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(для 5-9 классов образовательных организаций)</w:t>
      </w:r>
    </w:p>
    <w:p w:rsidR="00623193" w:rsidRPr="00126F16" w:rsidRDefault="00623193">
      <w:pPr>
        <w:autoSpaceDE w:val="0"/>
        <w:autoSpaceDN w:val="0"/>
        <w:spacing w:after="618" w:line="220" w:lineRule="exact"/>
        <w:rPr>
          <w:lang w:val="ru-RU"/>
        </w:rPr>
      </w:pPr>
    </w:p>
    <w:p w:rsidR="00623193" w:rsidRPr="00126F16" w:rsidRDefault="00D1736A">
      <w:pPr>
        <w:autoSpaceDE w:val="0"/>
        <w:autoSpaceDN w:val="0"/>
        <w:spacing w:after="0" w:line="230" w:lineRule="auto"/>
        <w:ind w:right="372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г. Казань 2023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83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216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623193" w:rsidRPr="00126F16" w:rsidRDefault="0073557D">
      <w:pPr>
        <w:autoSpaceDE w:val="0"/>
        <w:autoSpaceDN w:val="0"/>
        <w:spacing w:before="346" w:after="0" w:line="288" w:lineRule="auto"/>
        <w:ind w:firstLine="18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учебному предмету «Родная литература (русская)» на уровне основного общего образования составлена в соответствии с реализацией Федерального закона от 3 августа 2018 г. № 317-ФЗ «О внесении изменений в статьи 11 и 14 Федерального закона «Об образовании в Российской Федерации» на основе требований федерального государственного образовательного стандарта основного общего образования (Приказ Минобрнауки России от 31 мая 2021 г.№ 287 «Об утверждении федерального государственного образовательного стандарта основного общего образования»; зарегистрирован Минюстом России 05.07.2021 № 64101) к результатам освоения основной образовательной программы основного общего образования по учебному предмету «Родная литература», входящему в образовательную область «Родной язык и родная литература», а также Примерной программы воспитания (утверждена решением ФУМО по общему образованию от 2 июня 2020 г.)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</w:p>
    <w:p w:rsidR="00623193" w:rsidRPr="00126F16" w:rsidRDefault="0073557D">
      <w:pPr>
        <w:autoSpaceDE w:val="0"/>
        <w:autoSpaceDN w:val="0"/>
        <w:spacing w:before="262" w:after="0" w:line="262" w:lineRule="auto"/>
        <w:ind w:right="1296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«РОДНАЯ ЛИТЕРАТУРА (РУССКАЯ)»</w:t>
      </w:r>
    </w:p>
    <w:p w:rsidR="00623193" w:rsidRPr="00126F16" w:rsidRDefault="0073557D">
      <w:pPr>
        <w:autoSpaceDE w:val="0"/>
        <w:autoSpaceDN w:val="0"/>
        <w:spacing w:before="166" w:after="0" w:line="288" w:lineRule="auto"/>
        <w:ind w:firstLine="18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школьников,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общения. Как часть предметной области «Родной язык и родная литература» учебный </w:t>
      </w: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предмет«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Родная литература (русская)» 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 Вместе с тем учебный </w:t>
      </w: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предмет«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Родная литература (русская)» имеет специфические особенности, отличающие его от учебного предмета «Литература», входящего в предметную область «Русский язык и литература». Специфика курса родной русской литературы обусловлена:</w:t>
      </w:r>
    </w:p>
    <w:p w:rsidR="00623193" w:rsidRPr="00126F16" w:rsidRDefault="0073557D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отбором произведений русской литературы, в которых наиболее ярко выражено их национально-культурное своеобразие, </w:t>
      </w: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русский национальный характер, обычаи и традиции русского народа, духовные основы русской культуры;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</w:t>
      </w:r>
    </w:p>
    <w:p w:rsidR="00623193" w:rsidRPr="00126F16" w:rsidRDefault="0073557D">
      <w:pPr>
        <w:autoSpaceDE w:val="0"/>
        <w:autoSpaceDN w:val="0"/>
        <w:spacing w:before="178" w:after="0" w:line="283" w:lineRule="auto"/>
        <w:ind w:firstLine="18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Содержание курса «Родная литература (русская)» 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«Родная (русская) литература» 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 и литература».    Содержание программы по родной русской литературе не включает произведения,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436" w:right="650" w:bottom="3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66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81" w:lineRule="auto"/>
        <w:ind w:right="576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изучаемые в основном курсе литературы, его задача — расширить литературный и культурный кругозор обучающихся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 которые могут быть включены в проблемно-тематические блоки в соответствии со спецификой курса.</w:t>
      </w:r>
    </w:p>
    <w:p w:rsidR="00623193" w:rsidRPr="00126F16" w:rsidRDefault="0073557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В содержании курса родной русской литературы в программе выделяются три содержательные линии (три проблемно-тематических блока):</w:t>
      </w:r>
    </w:p>
    <w:p w:rsidR="00623193" w:rsidRPr="00126F16" w:rsidRDefault="0073557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«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Россия — родина моя»;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«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Русские традиции»;</w:t>
      </w:r>
    </w:p>
    <w:p w:rsidR="00623193" w:rsidRPr="00126F16" w:rsidRDefault="0073557D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«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Русский характер — русская душа».</w:t>
      </w:r>
    </w:p>
    <w:p w:rsidR="00623193" w:rsidRPr="00126F16" w:rsidRDefault="0073557D">
      <w:pPr>
        <w:autoSpaceDE w:val="0"/>
        <w:autoSpaceDN w:val="0"/>
        <w:spacing w:before="180" w:after="0" w:line="281" w:lineRule="auto"/>
        <w:ind w:firstLine="18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Каждая содержательная линия предусматривает вариативный компонент содержания курса родной русской литературы, разработка которого в рабочих программах предполагает обращение к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литературе народов России и мира в целях выявления национально-специфического и общего в произведениях, близких по тематике и проблематике. Например, поэты народов России о русском и родном языках; новогодние традиции в литературе народов России и мира; образ степи в фольклоре и литературе народов России и др. </w:t>
      </w:r>
    </w:p>
    <w:p w:rsidR="00623193" w:rsidRPr="00126F16" w:rsidRDefault="0073557D">
      <w:pPr>
        <w:autoSpaceDE w:val="0"/>
        <w:autoSpaceDN w:val="0"/>
        <w:spacing w:before="70" w:after="0"/>
        <w:ind w:firstLine="18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учебного предмета «Родная литература (русская)» для 5—9 классов основной школы строится на сочетании проблемно-тематического, концентрического и хронологического принципов. Содержание программы для каждого класса включает произведения фольклора, русской классики и современной литературы, актуализирующие вечные проблемы и ценности. </w:t>
      </w:r>
    </w:p>
    <w:p w:rsidR="00623193" w:rsidRPr="00126F16" w:rsidRDefault="0073557D">
      <w:pPr>
        <w:autoSpaceDE w:val="0"/>
        <w:autoSpaceDN w:val="0"/>
        <w:spacing w:before="70" w:after="0" w:line="281" w:lineRule="auto"/>
        <w:ind w:right="576" w:firstLine="18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Проблемно-тематические </w:t>
      </w: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блоки  объединяют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 произведения в соответствии с выделенными сквозными линиями (например: родные просторы — русский лес — берёза). Внутри проблемно-тематических блоков произведений выделяются отдельные подтемы, связанные с национально-культурной спецификой русских традиций, быта и нравов (</w:t>
      </w: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: праздники русского мира, Масленица, блины и т. п.). </w:t>
      </w:r>
    </w:p>
    <w:p w:rsidR="00623193" w:rsidRPr="00126F16" w:rsidRDefault="0073557D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В каждом тематическом блоке выделяются ключевые слова, которые позволяют на различном литературно-художественном материале показать, как важные для национального сознания понятия проявляются в культурном пространстве на протяжении длительного времени — вплоть до наших дней (</w:t>
      </w: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: сила духа, доброта, милосердие). </w:t>
      </w:r>
    </w:p>
    <w:p w:rsidR="00623193" w:rsidRPr="00126F16" w:rsidRDefault="0073557D">
      <w:pPr>
        <w:autoSpaceDE w:val="0"/>
        <w:autoSpaceDN w:val="0"/>
        <w:spacing w:before="70" w:after="0" w:line="278" w:lineRule="auto"/>
        <w:ind w:firstLine="18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В отдельные тематические блоки программы вводятся литературные произведения, включающие в сферу выделяемых национально-специфических явлений образы и мотивы, отражённые средствами других видов искусства — живописи, музыки, кино, театра. Это позволяет прослеживать связи между ними (диалог искусств в русской культуре). </w:t>
      </w:r>
    </w:p>
    <w:p w:rsidR="00623193" w:rsidRPr="00126F16" w:rsidRDefault="0073557D">
      <w:pPr>
        <w:autoSpaceDE w:val="0"/>
        <w:autoSpaceDN w:val="0"/>
        <w:spacing w:before="262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«РОДНАЯ ЛИТЕРАТУРА (РУССКАЯ)»</w:t>
      </w:r>
    </w:p>
    <w:p w:rsidR="00623193" w:rsidRPr="00126F16" w:rsidRDefault="0073557D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учебного предмета «Родная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 </w:t>
      </w:r>
    </w:p>
    <w:p w:rsidR="00623193" w:rsidRPr="00126F16" w:rsidRDefault="0073557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«Родная литература (русская)» должно обеспечить достижение следующих целей: </w:t>
      </w:r>
    </w:p>
    <w:p w:rsidR="00623193" w:rsidRPr="00126F16" w:rsidRDefault="0073557D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воспитание и развитие личности, способной понимать и эстетически воспринимать произведения родной русской литературы и обладающей гуманистическим мировоззрением,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286" w:right="708" w:bottom="348" w:left="666" w:header="720" w:footer="720" w:gutter="0"/>
          <w:cols w:space="720" w:equalWidth="0">
            <w:col w:w="10526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66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62" w:lineRule="auto"/>
        <w:ind w:left="420" w:right="1296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623193" w:rsidRPr="00126F16" w:rsidRDefault="0073557D">
      <w:pPr>
        <w:autoSpaceDE w:val="0"/>
        <w:autoSpaceDN w:val="0"/>
        <w:spacing w:before="190" w:after="0"/>
        <w:ind w:left="420" w:right="576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623193" w:rsidRPr="00126F16" w:rsidRDefault="0073557D">
      <w:pPr>
        <w:autoSpaceDE w:val="0"/>
        <w:autoSpaceDN w:val="0"/>
        <w:spacing w:before="190" w:after="0" w:line="274" w:lineRule="auto"/>
        <w:ind w:left="420" w:right="432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623193" w:rsidRPr="00126F16" w:rsidRDefault="0073557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«Родная литература (русская)» направлен на решение следующих задач:</w:t>
      </w:r>
    </w:p>
    <w:p w:rsidR="00623193" w:rsidRPr="00126F16" w:rsidRDefault="0073557D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родной русской литературы в передаче от поколения к поколению историко-культурных, нравственных, эстетических ценностей;</w:t>
      </w:r>
    </w:p>
    <w:p w:rsidR="00623193" w:rsidRPr="00126F16" w:rsidRDefault="0073557D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выявление взаимосвязи родной русской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623193" w:rsidRPr="00126F16" w:rsidRDefault="0073557D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выявление культурных и нравственных смыслов, заложенных в родной русской литературе; создание устных и письменных высказываний, содержащих суждения и оценки по поводу прочитанного;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опыта общения с произведениями родной русской литературы в повседневной жизни и учебной деятельности;</w:t>
      </w:r>
    </w:p>
    <w:p w:rsidR="00623193" w:rsidRPr="00126F16" w:rsidRDefault="0073557D">
      <w:pPr>
        <w:autoSpaceDE w:val="0"/>
        <w:autoSpaceDN w:val="0"/>
        <w:spacing w:before="190" w:after="0" w:line="271" w:lineRule="auto"/>
        <w:ind w:left="420" w:right="1296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накопление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</w:t>
      </w:r>
    </w:p>
    <w:p w:rsidR="00623193" w:rsidRPr="00126F16" w:rsidRDefault="0073557D">
      <w:pPr>
        <w:autoSpaceDE w:val="0"/>
        <w:autoSpaceDN w:val="0"/>
        <w:spacing w:before="192" w:after="0" w:line="271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многоаспектного диалога;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умений работы с источниками информации, осуществление поиска, анализа, обработки и презентации информации </w:t>
      </w: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из  различных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 источников,  включая  Интернет, и др.</w:t>
      </w:r>
    </w:p>
    <w:p w:rsidR="00623193" w:rsidRPr="00126F16" w:rsidRDefault="0073557D">
      <w:pPr>
        <w:autoSpaceDE w:val="0"/>
        <w:autoSpaceDN w:val="0"/>
        <w:spacing w:before="322" w:after="0" w:line="262" w:lineRule="auto"/>
        <w:ind w:right="720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«РОДНАЯ ЛИТЕРАТУРА (РУССКАЯ)» В УЧЕБНОМ ПЛАНЕ</w:t>
      </w:r>
    </w:p>
    <w:p w:rsidR="00623193" w:rsidRPr="00126F16" w:rsidRDefault="0073557D">
      <w:pPr>
        <w:autoSpaceDE w:val="0"/>
        <w:autoSpaceDN w:val="0"/>
        <w:spacing w:before="166" w:after="0" w:line="271" w:lineRule="auto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На обязательное изучение предмета «Родная литература (русская)» на этапе основного общего образования отводится 170 часов. В 5-9 классах выделяется по 34 часа в год (из расчёта 1 учебный час в неделю).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286" w:right="684" w:bottom="672" w:left="666" w:header="720" w:footer="720" w:gutter="0"/>
          <w:cols w:space="720" w:equalWidth="0">
            <w:col w:w="10550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78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623193" w:rsidRPr="00126F16" w:rsidRDefault="0073557D">
      <w:pPr>
        <w:autoSpaceDE w:val="0"/>
        <w:autoSpaceDN w:val="0"/>
        <w:spacing w:before="346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5 КЛАСС</w:t>
      </w:r>
    </w:p>
    <w:p w:rsidR="00623193" w:rsidRPr="00126F16" w:rsidRDefault="0073557D">
      <w:pPr>
        <w:autoSpaceDE w:val="0"/>
        <w:autoSpaceDN w:val="0"/>
        <w:spacing w:before="166" w:after="0"/>
        <w:ind w:right="144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Россия — Родина моя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Преданья старины глубокой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>Малые жанры фольклора: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пословицы и поговорки о Родине, России, русском народе (не менее пяти произведений).</w:t>
      </w:r>
    </w:p>
    <w:p w:rsidR="00623193" w:rsidRPr="00126F16" w:rsidRDefault="0073557D">
      <w:pPr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Русские народные и литературные сказки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двух произведений). </w:t>
      </w: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: «Лиса и медведь» (русская народная сказка), К. Г. Паустовский «Дремучий медведь».</w:t>
      </w:r>
    </w:p>
    <w:p w:rsidR="00623193" w:rsidRPr="00126F16" w:rsidRDefault="0073557D">
      <w:pPr>
        <w:autoSpaceDE w:val="0"/>
        <w:autoSpaceDN w:val="0"/>
        <w:spacing w:before="408" w:after="0" w:line="281" w:lineRule="auto"/>
        <w:ind w:right="432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Города земли русской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Москва в произведениях русских писателей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</w:t>
      </w: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: А. С. Пушкин «На тихих берегах Москвы…», М. Ю. Лермонтов «Москва, Москва!.. люблю тебя как сын…», Л. Н. Мартынов «Красные ворота» и др.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А. П. Чехов.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«В Москве на Трубной площади».</w:t>
      </w:r>
    </w:p>
    <w:p w:rsidR="00623193" w:rsidRPr="00126F16" w:rsidRDefault="0073557D">
      <w:pPr>
        <w:autoSpaceDE w:val="0"/>
        <w:autoSpaceDN w:val="0"/>
        <w:spacing w:before="406" w:after="0"/>
        <w:ind w:right="144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Родные просторы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Русский лес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двух). </w:t>
      </w: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: А. В. Кольцов «Лес», В. А. Рождественский «Берёза», В. А. Солоухин «Седьмую ночь без перерыва…» и др.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И. С. Соколов-Микитов.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«Русский лес».</w:t>
      </w:r>
    </w:p>
    <w:p w:rsidR="00623193" w:rsidRPr="00126F16" w:rsidRDefault="0073557D">
      <w:pPr>
        <w:autoSpaceDE w:val="0"/>
        <w:autoSpaceDN w:val="0"/>
        <w:spacing w:before="742" w:after="0" w:line="281" w:lineRule="auto"/>
        <w:ind w:right="144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Русские традиции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Праздники русского мира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Рождество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двух). </w:t>
      </w:r>
      <w:proofErr w:type="gramStart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: Б. Л. Пастернак «Рождественская звезда» (фрагмент), В. Д. Берестов «Перед Рождеством» и др.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А. И. Куприн.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«Бедный принц».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Н. Д. Телешов.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«Ёлка Митрича».</w:t>
      </w:r>
    </w:p>
    <w:p w:rsidR="00623193" w:rsidRPr="00126F16" w:rsidRDefault="0073557D">
      <w:pPr>
        <w:autoSpaceDE w:val="0"/>
        <w:autoSpaceDN w:val="0"/>
        <w:spacing w:before="408" w:after="0"/>
        <w:ind w:right="2160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Тепло родного дома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Семейные ценности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А. Крылов.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Басни (одно произведение по выбору). Например: «Дерево» и др.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А. Бунин.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«Снежный бык».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И. Белов.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«Скворцы».</w:t>
      </w:r>
    </w:p>
    <w:p w:rsidR="00623193" w:rsidRPr="00126F16" w:rsidRDefault="0073557D">
      <w:pPr>
        <w:autoSpaceDE w:val="0"/>
        <w:autoSpaceDN w:val="0"/>
        <w:spacing w:before="742" w:after="0" w:line="281" w:lineRule="auto"/>
        <w:ind w:right="720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Русский характер — русская душа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Не до ордена — была бы Родина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Отечественная война 1812 года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(не менее двух). Например: Ф. Н. Глинка «Авангардная песнь», Д. В. Давыдов«Партизан» (отрывок) и др.</w:t>
      </w:r>
    </w:p>
    <w:p w:rsidR="00623193" w:rsidRPr="00126F16" w:rsidRDefault="0073557D">
      <w:pPr>
        <w:autoSpaceDE w:val="0"/>
        <w:autoSpaceDN w:val="0"/>
        <w:spacing w:before="406" w:after="0" w:line="262" w:lineRule="auto"/>
        <w:ind w:right="7200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Загадки русской души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>Парадоксы русского характера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66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62" w:lineRule="auto"/>
        <w:ind w:right="3168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К. Г. Паустовский.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«Похождения жука-носорога» (солдатская сказка).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Ю. Я. Яковлев.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«Сыновья Пешеходова».</w:t>
      </w:r>
    </w:p>
    <w:p w:rsidR="00623193" w:rsidRPr="00126F16" w:rsidRDefault="0073557D">
      <w:pPr>
        <w:autoSpaceDE w:val="0"/>
        <w:autoSpaceDN w:val="0"/>
        <w:spacing w:before="406" w:after="0"/>
        <w:ind w:right="5328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 ваших ровесниках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Школьные контрольные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К. И. Чуковский.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«Серебряный герб» (фрагмент).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А. Гиваргизов.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«Контрольный диктант».</w:t>
      </w:r>
    </w:p>
    <w:p w:rsidR="00623193" w:rsidRPr="00126F16" w:rsidRDefault="0073557D">
      <w:pPr>
        <w:autoSpaceDE w:val="0"/>
        <w:autoSpaceDN w:val="0"/>
        <w:spacing w:before="406" w:after="0" w:line="278" w:lineRule="auto"/>
        <w:ind w:right="144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Лишь слову жизнь дана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Родной язык, родная речь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 менее  двух).  Например:  И.  А.  Бунин «Слово», В. Г. Гордейчев «Родная речь»и др.</w:t>
      </w:r>
    </w:p>
    <w:p w:rsidR="00623193" w:rsidRPr="00126F16" w:rsidRDefault="0073557D">
      <w:pPr>
        <w:autoSpaceDE w:val="0"/>
        <w:autoSpaceDN w:val="0"/>
        <w:spacing w:before="262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6 КЛАСС</w:t>
      </w:r>
    </w:p>
    <w:p w:rsidR="00623193" w:rsidRPr="00126F16" w:rsidRDefault="0073557D">
      <w:pPr>
        <w:autoSpaceDE w:val="0"/>
        <w:autoSpaceDN w:val="0"/>
        <w:spacing w:before="166" w:after="0"/>
        <w:ind w:right="2592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Россия — Родина моя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Преданья старины глубокой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Богатыри и богатырство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Былины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(одна былина по выбору). Например: «Илья Муромец и Святогор».</w:t>
      </w:r>
    </w:p>
    <w:p w:rsidR="00623193" w:rsidRPr="00126F16" w:rsidRDefault="0073557D">
      <w:pPr>
        <w:autoSpaceDE w:val="0"/>
        <w:autoSpaceDN w:val="0"/>
        <w:spacing w:before="70" w:after="0" w:line="271" w:lineRule="auto"/>
        <w:ind w:right="2304"/>
        <w:rPr>
          <w:lang w:val="ru-RU"/>
        </w:rPr>
      </w:pP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Былинные сюжеты и герои в русской литературе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одного). Например: И. А. Бунин «Святогор и Илья».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М. М. Пришвин.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«Певец былин».</w:t>
      </w:r>
    </w:p>
    <w:p w:rsidR="00623193" w:rsidRPr="00126F16" w:rsidRDefault="0073557D">
      <w:pPr>
        <w:autoSpaceDE w:val="0"/>
        <w:autoSpaceDN w:val="0"/>
        <w:spacing w:before="406" w:after="0"/>
        <w:ind w:right="576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Города земли русской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Русский Север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С. Г. Писахов.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 «Ледяна колокольня» (не менее одной главы по выбору, например: «Морожены песни»).</w:t>
      </w:r>
    </w:p>
    <w:p w:rsidR="00623193" w:rsidRPr="00126F16" w:rsidRDefault="0073557D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Б. В. Шергин.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«Поморские были и сказания» (не менее двух глав по выбору, например: «Детство в Архангельске», «Миша Ласкин»).</w:t>
      </w:r>
    </w:p>
    <w:p w:rsidR="00623193" w:rsidRPr="00126F16" w:rsidRDefault="0073557D">
      <w:pPr>
        <w:autoSpaceDE w:val="0"/>
        <w:autoSpaceDN w:val="0"/>
        <w:spacing w:before="406" w:after="0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Родные просторы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Зима в русской поэзии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(не менее двух). Например: И. С. Никитин «Встреча Зимы», А. А. Блок «Снег да снег. Всю избу занесло…», Н. М. Рубцов «Первый снег» и др.</w:t>
      </w:r>
    </w:p>
    <w:p w:rsidR="00623193" w:rsidRPr="00126F16" w:rsidRDefault="0073557D">
      <w:pPr>
        <w:autoSpaceDE w:val="0"/>
        <w:autoSpaceDN w:val="0"/>
        <w:spacing w:before="72" w:after="0" w:line="262" w:lineRule="auto"/>
        <w:ind w:right="6912"/>
        <w:rPr>
          <w:lang w:val="ru-RU"/>
        </w:rPr>
      </w:pP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 мотивам русских сказок о зиме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Е. Л. Шварц.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«Два брата».</w:t>
      </w:r>
    </w:p>
    <w:p w:rsidR="00623193" w:rsidRPr="00126F16" w:rsidRDefault="0073557D">
      <w:pPr>
        <w:autoSpaceDE w:val="0"/>
        <w:autoSpaceDN w:val="0"/>
        <w:spacing w:before="742" w:after="0" w:line="281" w:lineRule="auto"/>
        <w:ind w:right="576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Русские традиции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Праздники русского мира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Масленица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Например: М. Ю. Лермонтов «Посреди небесных тел…», А. Д. Дементьев «Прощёное воскресенье» и др.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А. П. Чехов.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«Блины».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Тэффи.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«Блины».</w:t>
      </w:r>
    </w:p>
    <w:p w:rsidR="00623193" w:rsidRPr="00126F16" w:rsidRDefault="0073557D">
      <w:pPr>
        <w:autoSpaceDE w:val="0"/>
        <w:autoSpaceDN w:val="0"/>
        <w:spacing w:before="406" w:after="0" w:line="262" w:lineRule="auto"/>
        <w:ind w:right="7632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Тепло родного дома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>Всюду родимую Русь узнаю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286" w:right="650" w:bottom="2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90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71" w:lineRule="auto"/>
        <w:ind w:right="864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одного). Например: В. А. Рождественский «Русская природа» и др.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К. Г. Паустовский.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«Заботливый цветок».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Ю. В. Бондарев.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«Поздним вечером».</w:t>
      </w:r>
    </w:p>
    <w:p w:rsidR="00623193" w:rsidRPr="00126F16" w:rsidRDefault="0073557D">
      <w:pPr>
        <w:autoSpaceDE w:val="0"/>
        <w:autoSpaceDN w:val="0"/>
        <w:spacing w:before="742" w:after="0" w:line="281" w:lineRule="auto"/>
        <w:ind w:right="144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Русский характер — русская душа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Не до ордена — была бы Родина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Оборона Севастополя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(не менее трех). Например: А. Н. Апухтин «Солдатская песня о Севастополе», А. А. Фет «Севастопольское братское кладбище», Рюрик Ивнев «Севастополь» и др.</w:t>
      </w:r>
    </w:p>
    <w:p w:rsidR="00623193" w:rsidRPr="00126F16" w:rsidRDefault="0073557D">
      <w:pPr>
        <w:autoSpaceDE w:val="0"/>
        <w:autoSpaceDN w:val="0"/>
        <w:spacing w:before="408" w:after="0"/>
        <w:ind w:right="288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Загадки русской души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Чудеса нужно делать своими руками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одного). Например: Ф. И. Тютчев «Чему бы жизнь нас ни учила…» и др.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Н. С. Лесков.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«Неразменный рубль».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П. Астафьев.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«Бабушка с малиной».</w:t>
      </w:r>
    </w:p>
    <w:p w:rsidR="00623193" w:rsidRPr="00126F16" w:rsidRDefault="0073557D">
      <w:pPr>
        <w:autoSpaceDE w:val="0"/>
        <w:autoSpaceDN w:val="0"/>
        <w:spacing w:before="406" w:after="0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 ваших ровесниках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Реальность и мечты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Р. П. Погодин.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«Кирпичные острова» (рассказы «Как я с ним познакомился», «Кирпичные острова»).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Е. С. Велтистов.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«Миллион и один день каникул» (один фрагмент по выбору).</w:t>
      </w:r>
    </w:p>
    <w:p w:rsidR="00623193" w:rsidRPr="00126F16" w:rsidRDefault="0073557D">
      <w:pPr>
        <w:autoSpaceDE w:val="0"/>
        <w:autoSpaceDN w:val="0"/>
        <w:spacing w:before="406" w:after="0"/>
        <w:ind w:right="432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Лишь слову жизнь дана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На русском дышим языке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Например: К. Д. Бальмонт «Русский язык», Ю. П. Мориц «Язык обид — язык не русский…» и др.</w:t>
      </w:r>
    </w:p>
    <w:p w:rsidR="00623193" w:rsidRPr="00126F16" w:rsidRDefault="0073557D">
      <w:pPr>
        <w:autoSpaceDE w:val="0"/>
        <w:autoSpaceDN w:val="0"/>
        <w:spacing w:before="262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:rsidR="00623193" w:rsidRPr="00126F16" w:rsidRDefault="0073557D">
      <w:pPr>
        <w:autoSpaceDE w:val="0"/>
        <w:autoSpaceDN w:val="0"/>
        <w:spacing w:before="166" w:after="0" w:line="281" w:lineRule="auto"/>
        <w:ind w:right="1008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Россия — Родина моя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Преданья старины глубокой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Русские народные песни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Исторические и лирические песни (не менее двух). Например: «На заре то было, братцы, на утренней…», «Ах вы, ветры, ветры буйные…» и др.</w:t>
      </w:r>
    </w:p>
    <w:p w:rsidR="00623193" w:rsidRPr="00126F16" w:rsidRDefault="0073557D">
      <w:pPr>
        <w:autoSpaceDE w:val="0"/>
        <w:autoSpaceDN w:val="0"/>
        <w:spacing w:before="72" w:after="0" w:line="262" w:lineRule="auto"/>
        <w:ind w:right="4752"/>
        <w:rPr>
          <w:lang w:val="ru-RU"/>
        </w:rPr>
      </w:pP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Фольклорные сюжеты и мотивы в русской литературе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А. С. Пушкин.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«Песни о Стеньке Разине» (песня 1).</w:t>
      </w:r>
    </w:p>
    <w:p w:rsidR="00623193" w:rsidRPr="00126F16" w:rsidRDefault="0073557D">
      <w:pPr>
        <w:autoSpaceDE w:val="0"/>
        <w:autoSpaceDN w:val="0"/>
        <w:spacing w:before="70" w:after="0" w:line="262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Например: И. З. Суриков «Я ли в поле да не травушка была…», А. К. Толстой «Моя душа летит приветом…» и др.</w:t>
      </w:r>
    </w:p>
    <w:p w:rsidR="00623193" w:rsidRPr="00126F16" w:rsidRDefault="0073557D">
      <w:pPr>
        <w:autoSpaceDE w:val="0"/>
        <w:autoSpaceDN w:val="0"/>
        <w:spacing w:before="406" w:after="0"/>
        <w:ind w:right="1872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Города земли русской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Сибирский край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Г. Распутин.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«Сибирь, Сибирь…» (одна глава по выбору, например «Тобольск»).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А. И. Солженицын.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«Колокол Углича».</w:t>
      </w:r>
    </w:p>
    <w:p w:rsidR="00623193" w:rsidRPr="00126F16" w:rsidRDefault="0073557D">
      <w:pPr>
        <w:autoSpaceDE w:val="0"/>
        <w:autoSpaceDN w:val="0"/>
        <w:spacing w:before="406" w:after="0" w:line="271" w:lineRule="auto"/>
        <w:ind w:right="144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Родные просторы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Русское поле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Например: И. С. Никитин «Поле», И. А. Гофф «Русское поле» и др.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310" w:right="654" w:bottom="438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66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Д. В. Григорович.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«Пахарь» (не менее одной главы по выбору).</w:t>
      </w:r>
    </w:p>
    <w:p w:rsidR="00623193" w:rsidRPr="00126F16" w:rsidRDefault="0073557D">
      <w:pPr>
        <w:autoSpaceDE w:val="0"/>
        <w:autoSpaceDN w:val="0"/>
        <w:spacing w:before="742" w:after="0" w:line="281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Русские традиции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Праздники русского мира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Пасха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Например: К. Д. Бальмонт «Благовещенье в Москве», А. С. Хомяков«Кремлевская заутреня на Пасху», А. А. Фет «Христос Воскресе!» (П. П. Боткину).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П. Чехов.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«Казак».</w:t>
      </w:r>
    </w:p>
    <w:p w:rsidR="00623193" w:rsidRPr="00126F16" w:rsidRDefault="0073557D">
      <w:pPr>
        <w:autoSpaceDE w:val="0"/>
        <w:autoSpaceDN w:val="0"/>
        <w:spacing w:before="408" w:after="0" w:line="271" w:lineRule="auto"/>
        <w:ind w:right="2448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Тепло родного дома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Русские мастера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В. А. Солоухин.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«Камешки на ладони» (не менее двух миниатюр по выбору).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Ф. А. Абрамов.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«Дом» (один фрагмент по выбору).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одного). Например: Р. И. Рождественский «О мастерах» и др.</w:t>
      </w:r>
    </w:p>
    <w:p w:rsidR="00623193" w:rsidRPr="00126F16" w:rsidRDefault="0073557D">
      <w:pPr>
        <w:autoSpaceDE w:val="0"/>
        <w:autoSpaceDN w:val="0"/>
        <w:spacing w:before="742" w:after="0" w:line="281" w:lineRule="auto"/>
        <w:ind w:right="144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Русский характер — русская душа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Не до ордена — была бы Родина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На Первой мировой войне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(не менее двух). Например: С. М. Городецкий «Воздушный витязь», Н. С. Гумилёв«Наступление», «Война» и др.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М. М. Пришвин.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«Голубая стрекоза».</w:t>
      </w:r>
    </w:p>
    <w:p w:rsidR="00623193" w:rsidRPr="00126F16" w:rsidRDefault="0073557D">
      <w:pPr>
        <w:autoSpaceDE w:val="0"/>
        <w:autoSpaceDN w:val="0"/>
        <w:spacing w:before="406" w:after="0" w:line="281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Загадки русской души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Долюшка женская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Например: Ф. И. Тютчев «Русской женщине», Н. А. Некрасов«Внимая ужасам войны…», Ю. В. Друнина  «И  откуда  вдруг  берутся  силы…», В. М. Тушнова «Вот говорят: Россия…» и др.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Ф. А. Абрамов.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«Золотые руки».</w:t>
      </w:r>
    </w:p>
    <w:p w:rsidR="00623193" w:rsidRPr="00126F16" w:rsidRDefault="0073557D">
      <w:pPr>
        <w:autoSpaceDE w:val="0"/>
        <w:autoSpaceDN w:val="0"/>
        <w:spacing w:before="408" w:after="0" w:line="271" w:lineRule="auto"/>
        <w:ind w:right="7200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 ваших ровесниках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Взрослые детские проблемы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А. С. Игнатова.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«Джинн Сева».</w:t>
      </w:r>
    </w:p>
    <w:p w:rsidR="00623193" w:rsidRPr="00126F16" w:rsidRDefault="0073557D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Н. Н. Назаркин.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«Изумрудная рыбка» (не менее двух глав по выбору, например, «Изумрудная рыбка», «Ах, миледи!», «Про личную жизнь»).</w:t>
      </w:r>
    </w:p>
    <w:p w:rsidR="00623193" w:rsidRPr="00126F16" w:rsidRDefault="0073557D">
      <w:pPr>
        <w:autoSpaceDE w:val="0"/>
        <w:autoSpaceDN w:val="0"/>
        <w:spacing w:before="406" w:after="0"/>
        <w:ind w:right="576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Лишь слову жизнь дана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Такого языка на свете не бывало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(не менее одного). Например: Вс. Рождественский «В родной поэзии совсем не старовер…» и др.</w:t>
      </w:r>
    </w:p>
    <w:p w:rsidR="00623193" w:rsidRPr="00126F16" w:rsidRDefault="0073557D">
      <w:pPr>
        <w:autoSpaceDE w:val="0"/>
        <w:autoSpaceDN w:val="0"/>
        <w:spacing w:before="262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623193" w:rsidRPr="00126F16" w:rsidRDefault="0073557D">
      <w:pPr>
        <w:autoSpaceDE w:val="0"/>
        <w:autoSpaceDN w:val="0"/>
        <w:spacing w:before="166" w:after="0"/>
        <w:ind w:right="432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Россия — Родина моя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Легендарный герой земли русской Иван Сусанин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одного). Например: С. Н. Марков «Сусанин», О. А. Ильина «Во время грозного и злого поединка…» и др.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286" w:right="712" w:bottom="296" w:left="666" w:header="720" w:footer="720" w:gutter="0"/>
          <w:cols w:space="720" w:equalWidth="0">
            <w:col w:w="10522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90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П. Н. Полевой.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«Избранник Божий» (не менее двух глав по выбору).</w:t>
      </w:r>
    </w:p>
    <w:p w:rsidR="00623193" w:rsidRPr="00126F16" w:rsidRDefault="0073557D">
      <w:pPr>
        <w:autoSpaceDE w:val="0"/>
        <w:autoSpaceDN w:val="0"/>
        <w:spacing w:before="406" w:after="0" w:line="281" w:lineRule="auto"/>
        <w:ind w:right="864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Города земли русской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 Золотому кольцу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трёх). Например: Ф. К. Сологуб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«Сквозь туман едва заметный…», М. А. Кузмин «Я знаю вас не понаслышке…», И. И. Кобзев«Поездка в Суздаль», В. А. Степанов «Золотое кольцо» и др.</w:t>
      </w:r>
    </w:p>
    <w:p w:rsidR="00623193" w:rsidRPr="00126F16" w:rsidRDefault="0073557D">
      <w:pPr>
        <w:autoSpaceDE w:val="0"/>
        <w:autoSpaceDN w:val="0"/>
        <w:spacing w:before="406" w:after="0" w:line="278" w:lineRule="auto"/>
        <w:ind w:right="1008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Родные просторы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Волга — русская река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Русские народные песни о Волге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(одна по выбору). Например: «Уж ты, Волга-река, Волга-матушка!..», «Вниз по матушке по Волге…» и др.</w:t>
      </w:r>
    </w:p>
    <w:p w:rsidR="00623193" w:rsidRPr="00126F16" w:rsidRDefault="0073557D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Например: Н. А. Некрасов «Люблю я краткой той поры…» (из поэмы «Горе старого Наума»), В. С. Высоцкий «Песня о Волге» и др.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В. В. Розанов.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«Русский Нил» (один фрагмент по выбору).</w:t>
      </w:r>
    </w:p>
    <w:p w:rsidR="00623193" w:rsidRPr="00126F16" w:rsidRDefault="0073557D">
      <w:pPr>
        <w:autoSpaceDE w:val="0"/>
        <w:autoSpaceDN w:val="0"/>
        <w:spacing w:before="742" w:after="0" w:line="281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Русские традиции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Праздники русского мира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Троица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 менее  двух).  Например:  И.  А.  Бунин «Троица», С. А. Есенин «Троицыно утро, утренний канон…», Н. И. Рыленков «Возможно ль высказать без слов…» и др.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И. А. Новиков.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«Троицкая кукушка».</w:t>
      </w:r>
    </w:p>
    <w:p w:rsidR="00623193" w:rsidRPr="00126F16" w:rsidRDefault="0073557D">
      <w:pPr>
        <w:autoSpaceDE w:val="0"/>
        <w:autoSpaceDN w:val="0"/>
        <w:spacing w:before="406" w:after="0" w:line="271" w:lineRule="auto"/>
        <w:ind w:right="7632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Тепло родного дома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Родство душ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Ф. А. Абрамов.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«Валенки».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Т. В. Михеева.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«Не предавай меня!» (две главы по выбору).</w:t>
      </w:r>
    </w:p>
    <w:p w:rsidR="00623193" w:rsidRPr="00126F16" w:rsidRDefault="0073557D">
      <w:pPr>
        <w:autoSpaceDE w:val="0"/>
        <w:autoSpaceDN w:val="0"/>
        <w:spacing w:before="742" w:after="0" w:line="278" w:lineRule="auto"/>
        <w:ind w:right="3744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Русский характер — русская душа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Не до ордена — была бы Родина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Дети на войне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Э. Н. Веркин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. «Облачный полк» (не менее двух глав по выбору).</w:t>
      </w:r>
    </w:p>
    <w:p w:rsidR="00623193" w:rsidRPr="00126F16" w:rsidRDefault="0073557D">
      <w:pPr>
        <w:autoSpaceDE w:val="0"/>
        <w:autoSpaceDN w:val="0"/>
        <w:spacing w:before="406" w:after="0" w:line="271" w:lineRule="auto"/>
        <w:ind w:right="7632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Загадки русской души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Сеятель твой и хранитель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И. С. Тургенев.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«Сфинкс».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Ф. М. Достоевский.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«Мужик Марей».</w:t>
      </w:r>
    </w:p>
    <w:p w:rsidR="00623193" w:rsidRPr="00126F16" w:rsidRDefault="0073557D">
      <w:pPr>
        <w:autoSpaceDE w:val="0"/>
        <w:autoSpaceDN w:val="0"/>
        <w:spacing w:before="406" w:after="0"/>
        <w:ind w:right="2880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 ваших ровесниках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Пора взросления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Б. Л. Васильев.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«Завтра была война» (не менее одной главы по выбору).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Г. Н. Щербакова.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«Вам и не снилось» (не менее одной главы по выбору).</w:t>
      </w:r>
    </w:p>
    <w:p w:rsidR="00623193" w:rsidRPr="00126F16" w:rsidRDefault="0073557D">
      <w:pPr>
        <w:autoSpaceDE w:val="0"/>
        <w:autoSpaceDN w:val="0"/>
        <w:spacing w:before="406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Лишь слову жизнь дана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310" w:right="704" w:bottom="416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66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71" w:lineRule="auto"/>
        <w:ind w:right="144"/>
        <w:rPr>
          <w:lang w:val="ru-RU"/>
        </w:rPr>
      </w:pP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Язык поэзии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одного). Например: И. Ф. Анненский «Третий мучительный сонет» и др.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Дон Аминадо.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«Наука стихосложения».</w:t>
      </w:r>
    </w:p>
    <w:p w:rsidR="00623193" w:rsidRPr="00126F16" w:rsidRDefault="0073557D">
      <w:pPr>
        <w:autoSpaceDE w:val="0"/>
        <w:autoSpaceDN w:val="0"/>
        <w:spacing w:before="262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623193" w:rsidRPr="00126F16" w:rsidRDefault="0073557D">
      <w:pPr>
        <w:autoSpaceDE w:val="0"/>
        <w:autoSpaceDN w:val="0"/>
        <w:spacing w:before="166" w:after="0" w:line="286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Россия — Родина моя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Преданья старины глубокой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Гроза двенадцатого года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Русские народные песни об Отечественной войне 1812 года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(не менее одной). Например: «Как не две тученьки не две грозныя…»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(не менее двух). Например: В. А. Жуковский «Певец во стане русских воинов» (в сокращении), А. С. Пушкин «Полководец», «Бородинская годовщина», М. И. Цветаева «Генералам двенадцатого года» и др.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И. Лажечников.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«Новобранец 1812 года» (один фрагмент по выбору).</w:t>
      </w:r>
    </w:p>
    <w:p w:rsidR="00623193" w:rsidRPr="00126F16" w:rsidRDefault="0073557D">
      <w:pPr>
        <w:autoSpaceDE w:val="0"/>
        <w:autoSpaceDN w:val="0"/>
        <w:spacing w:before="406" w:after="0" w:line="271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Города земли русской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Петербург в русской литературе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(не менее трёх). Например: А. С. Пушкин «Город пышный, город бедный…», О. Э.</w:t>
      </w:r>
    </w:p>
    <w:p w:rsidR="00623193" w:rsidRPr="00126F16" w:rsidRDefault="0073557D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Мандельштам «Петербургские строфы», А. А. Ахматова «Стихи о Петербурге» («Вновь Исакий в облаченьи…»), Д. С. Самойлов «Над Невой» («Весь город в плавных разворотах…») и др.</w:t>
      </w:r>
    </w:p>
    <w:p w:rsidR="00623193" w:rsidRPr="00126F16" w:rsidRDefault="0073557D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Л. В. Успенский.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«Записки старого петербуржца» (одна глава по выбору, например, «Фонарики-сударики»).</w:t>
      </w:r>
    </w:p>
    <w:p w:rsidR="00623193" w:rsidRPr="00126F16" w:rsidRDefault="0073557D">
      <w:pPr>
        <w:autoSpaceDE w:val="0"/>
        <w:autoSpaceDN w:val="0"/>
        <w:spacing w:before="406" w:after="0"/>
        <w:ind w:right="864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Родные просторы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Степь раздольная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Русские народные песни о степи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(одна по выбору). Например: «Уж ты, степь ли моя, степь Моздокская…», «Ах ты, степь широкая…» и др.</w:t>
      </w:r>
    </w:p>
    <w:p w:rsidR="00623193" w:rsidRPr="00126F16" w:rsidRDefault="0073557D">
      <w:pPr>
        <w:autoSpaceDE w:val="0"/>
        <w:autoSpaceDN w:val="0"/>
        <w:spacing w:before="70" w:after="0" w:line="262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Например: П. А. Вяземский «Степь», И. З. Суриков «В степи» и др.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А. П. Чехов.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«Степь» (один фрагмент по выбору).</w:t>
      </w:r>
    </w:p>
    <w:p w:rsidR="00623193" w:rsidRPr="00126F16" w:rsidRDefault="0073557D">
      <w:pPr>
        <w:autoSpaceDE w:val="0"/>
        <w:autoSpaceDN w:val="0"/>
        <w:spacing w:before="744" w:after="0" w:line="281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Русские традиции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Праздники русского мира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Августовские Спасы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трёх). Например: К. Д. Бальмонт «Первый спас», Б. А. Ахмадулина «Ночь упаданья яблок», Е. А. Евтушенко «Само упало яблоко с небес…» и др.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Е. И. Носов.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«Яблочный спас».</w:t>
      </w:r>
    </w:p>
    <w:p w:rsidR="00623193" w:rsidRPr="00126F16" w:rsidRDefault="0073557D">
      <w:pPr>
        <w:autoSpaceDE w:val="0"/>
        <w:autoSpaceDN w:val="0"/>
        <w:spacing w:before="406" w:after="0" w:line="271" w:lineRule="auto"/>
        <w:ind w:right="3312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Тепло родного дома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Родительский дом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П. Платонов.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«На заре туманной юности» (две главы по выбору).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В. П. Астафьев.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«Далёкая и близкая сказка» (рассказ из повести «Последний поклон»).</w:t>
      </w:r>
    </w:p>
    <w:p w:rsidR="00623193" w:rsidRPr="00126F16" w:rsidRDefault="0073557D">
      <w:pPr>
        <w:autoSpaceDE w:val="0"/>
        <w:autoSpaceDN w:val="0"/>
        <w:spacing w:before="742" w:after="0" w:line="271" w:lineRule="auto"/>
        <w:ind w:right="5472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Русский характер — русская душа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Не до ордена — была бы Родина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>Великая Отечественная война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286" w:right="820" w:bottom="296" w:left="666" w:header="720" w:footer="720" w:gutter="0"/>
          <w:cols w:space="720" w:equalWidth="0">
            <w:col w:w="10414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90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71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двух). Например: Н. П. Майоров «Мы», М. В. Кульчицкий «Мечтатель, фантазёр, лентяй-завистник!..» и др.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Ю. М. Нагибин.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«Ваганов».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Е. И. Носов.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«Переправа».</w:t>
      </w:r>
    </w:p>
    <w:p w:rsidR="00623193" w:rsidRPr="00126F16" w:rsidRDefault="0073557D">
      <w:pPr>
        <w:autoSpaceDE w:val="0"/>
        <w:autoSpaceDN w:val="0"/>
        <w:spacing w:before="406" w:after="0" w:line="271" w:lineRule="auto"/>
        <w:ind w:right="6912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Загадки русской души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Судьбы русских эмигрантов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Б. К. Зайцев.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«Лёгкое бремя».</w:t>
      </w:r>
    </w:p>
    <w:p w:rsidR="00623193" w:rsidRPr="00126F16" w:rsidRDefault="0073557D">
      <w:pPr>
        <w:autoSpaceDE w:val="0"/>
        <w:autoSpaceDN w:val="0"/>
        <w:spacing w:before="7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Т. Аверченко.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«Русское искусство».</w:t>
      </w:r>
    </w:p>
    <w:p w:rsidR="00623193" w:rsidRPr="00126F16" w:rsidRDefault="0073557D">
      <w:pPr>
        <w:autoSpaceDE w:val="0"/>
        <w:autoSpaceDN w:val="0"/>
        <w:spacing w:before="408" w:after="0" w:line="271" w:lineRule="auto"/>
        <w:ind w:right="2160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 ваших ровесниках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Прощание с детством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Ю. И. Коваль.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«От Красных ворот» (не менее одного фрагмента по выбору).</w:t>
      </w:r>
    </w:p>
    <w:p w:rsidR="00623193" w:rsidRPr="00126F16" w:rsidRDefault="0073557D">
      <w:pPr>
        <w:autoSpaceDE w:val="0"/>
        <w:autoSpaceDN w:val="0"/>
        <w:spacing w:before="406" w:after="0"/>
        <w:ind w:right="144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Лишь слову жизнь дана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i/>
          <w:color w:val="000000"/>
          <w:sz w:val="24"/>
          <w:lang w:val="ru-RU"/>
        </w:rPr>
        <w:t>«Припадаю к великой реке…»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(не менее двух). Например: И. А. Бродский «Мой народ», С. А. Каргашин «Я —русский! Спасибо, Господи!..» и др.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310" w:right="1092" w:bottom="1440" w:left="666" w:header="720" w:footer="720" w:gutter="0"/>
          <w:cols w:space="720" w:equalWidth="0">
            <w:col w:w="10142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78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623193" w:rsidRPr="00126F16" w:rsidRDefault="0073557D">
      <w:pPr>
        <w:autoSpaceDE w:val="0"/>
        <w:autoSpaceDN w:val="0"/>
        <w:spacing w:before="346" w:after="0" w:line="262" w:lineRule="auto"/>
        <w:ind w:right="432"/>
        <w:jc w:val="center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Изучение учебного предмета «Родная литература (русская)» в основной школе направлено на достижение обучающимися следующих личностных, метапредметных и предметных результатов.</w:t>
      </w:r>
    </w:p>
    <w:p w:rsidR="00623193" w:rsidRPr="00126F16" w:rsidRDefault="0073557D">
      <w:pPr>
        <w:autoSpaceDE w:val="0"/>
        <w:autoSpaceDN w:val="0"/>
        <w:spacing w:before="262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623193" w:rsidRPr="00126F16" w:rsidRDefault="0073557D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предмету «Родная литература (русская)»на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 </w:t>
      </w:r>
    </w:p>
    <w:p w:rsidR="00623193" w:rsidRPr="00126F16" w:rsidRDefault="0073557D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предмету «Родная литература (русская)»на уровне основного общего образования должны отражать готовность обучающихся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Гражданского воспитания: </w:t>
      </w:r>
    </w:p>
    <w:p w:rsidR="00623193" w:rsidRPr="00126F16" w:rsidRDefault="0073557D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неприятие любых форм экстремизма, дискриминации;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понимание роли различных социальных институтов в жизни человека;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представление о способах противодействия коррупции;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623193" w:rsidRPr="00126F16" w:rsidRDefault="0073557D">
      <w:pPr>
        <w:autoSpaceDE w:val="0"/>
        <w:autoSpaceDN w:val="0"/>
        <w:spacing w:before="192" w:after="0" w:line="262" w:lineRule="auto"/>
        <w:ind w:left="420" w:right="1152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участию в гуманитарной деятельности (волонтёрство, помощь людям, нуждающимся в ней);</w:t>
      </w:r>
    </w:p>
    <w:p w:rsidR="00623193" w:rsidRPr="00126F16" w:rsidRDefault="0073557D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</w:p>
    <w:p w:rsidR="00623193" w:rsidRPr="00126F16" w:rsidRDefault="0073557D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российской гражданской идентичности в поликультурном 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23193" w:rsidRPr="00126F16" w:rsidRDefault="0073557D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</w:p>
    <w:p w:rsidR="00623193" w:rsidRPr="00126F16" w:rsidRDefault="0073557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ориентация на моральные ценности и нормы в ситуациях нравственного выбора;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298" w:right="650" w:bottom="3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114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62" w:lineRule="auto"/>
        <w:ind w:left="240" w:right="432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623193" w:rsidRPr="00126F16" w:rsidRDefault="0073557D">
      <w:pPr>
        <w:autoSpaceDE w:val="0"/>
        <w:autoSpaceDN w:val="0"/>
        <w:spacing w:before="298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</w:p>
    <w:p w:rsidR="00623193" w:rsidRPr="00126F16" w:rsidRDefault="0073557D">
      <w:pPr>
        <w:autoSpaceDE w:val="0"/>
        <w:autoSpaceDN w:val="0"/>
        <w:spacing w:before="178" w:after="0" w:line="262" w:lineRule="auto"/>
        <w:ind w:left="240" w:right="86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восприимчивость к разным видам искусства, традициям и творчеству своего и других народов, понимание эмоционального воздействия искусства; 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 w:right="1728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художественной культуры как средства коммуникации и самовыражения; </w:t>
      </w:r>
    </w:p>
    <w:p w:rsidR="00623193" w:rsidRPr="00126F16" w:rsidRDefault="0073557D">
      <w:pPr>
        <w:autoSpaceDE w:val="0"/>
        <w:autoSpaceDN w:val="0"/>
        <w:spacing w:before="192" w:after="0" w:line="262" w:lineRule="auto"/>
        <w:ind w:left="240" w:right="432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ценности отечественного и мирового искусства, роли этнических культурных традиций и народного творчества; 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самовыражению в разных видах искусства;</w:t>
      </w:r>
    </w:p>
    <w:p w:rsidR="00623193" w:rsidRPr="00126F16" w:rsidRDefault="0073557D">
      <w:pPr>
        <w:autoSpaceDE w:val="0"/>
        <w:autoSpaceDN w:val="0"/>
        <w:spacing w:before="298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23193" w:rsidRPr="00126F16" w:rsidRDefault="0073557D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жизни; </w:t>
      </w:r>
    </w:p>
    <w:p w:rsidR="00623193" w:rsidRPr="00126F16" w:rsidRDefault="0073557D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безопасности, в том числе навыков безопасного поведения в интернет-среде; </w:t>
      </w:r>
    </w:p>
    <w:p w:rsidR="00623193" w:rsidRPr="00126F16" w:rsidRDefault="0073557D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адаптироваться к стрессовым ситуациям и меняющимся социальным,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информационным и природным условиям, в том числе осмысляя собственный опыт и выстраивая дальнейшие цели;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умение принимать себя и других, не осуждая;</w:t>
      </w:r>
    </w:p>
    <w:p w:rsidR="00623193" w:rsidRPr="00126F16" w:rsidRDefault="0073557D">
      <w:pPr>
        <w:autoSpaceDE w:val="0"/>
        <w:autoSpaceDN w:val="0"/>
        <w:spacing w:before="192" w:after="0" w:line="262" w:lineRule="auto"/>
        <w:ind w:left="24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умение осознавать эмоциональное состояние себя и других, умение управлять собственным эмоциональным состоянием;</w:t>
      </w:r>
    </w:p>
    <w:p w:rsidR="00623193" w:rsidRPr="00126F16" w:rsidRDefault="0073557D">
      <w:pPr>
        <w:autoSpaceDE w:val="0"/>
        <w:autoSpaceDN w:val="0"/>
        <w:spacing w:before="192" w:after="0" w:line="262" w:lineRule="auto"/>
        <w:ind w:left="24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сформированность навыка рефлексии, признание своего права на ошибку и такого же права другого человека; </w:t>
      </w:r>
    </w:p>
    <w:p w:rsidR="00623193" w:rsidRPr="00126F16" w:rsidRDefault="0073557D">
      <w:pPr>
        <w:autoSpaceDE w:val="0"/>
        <w:autoSpaceDN w:val="0"/>
        <w:spacing w:before="298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</w:p>
    <w:p w:rsidR="00623193" w:rsidRPr="00126F16" w:rsidRDefault="0073557D">
      <w:pPr>
        <w:autoSpaceDE w:val="0"/>
        <w:autoSpaceDN w:val="0"/>
        <w:spacing w:before="178" w:after="0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установка на активное участие в решении практических задач (в рамках семьи,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интерес к практическому изучению профессий и труда различного рода, в том числе на основе применения изучаемого предметного знания; 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334" w:right="736" w:bottom="452" w:left="846" w:header="720" w:footer="720" w:gutter="0"/>
          <w:cols w:space="720" w:equalWidth="0">
            <w:col w:w="10318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108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адаптироваться в профессиональной среде; 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уважение к труду и результатам трудовой деятельности; 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осознанный выбор и построение индивидуальной траектории образования и жизненных планов с учётом личных и общественных интересов и потребностей; </w:t>
      </w:r>
    </w:p>
    <w:p w:rsidR="00623193" w:rsidRPr="00126F16" w:rsidRDefault="0073557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</w:p>
    <w:p w:rsidR="00623193" w:rsidRPr="00126F16" w:rsidRDefault="0073557D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623193" w:rsidRPr="00126F16" w:rsidRDefault="0073557D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повышение уровня экологической культуры, осознание глобального характера экологических проблем и путей их решения; 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неприятие действий, приносящих вред окружающей среде; 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роли как гражданина и потребителя в условиях взаимосвязи природной, технологической и социальной среды; 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участию в практической деятельности экологической направленности;</w:t>
      </w:r>
    </w:p>
    <w:p w:rsidR="00623193" w:rsidRPr="00126F16" w:rsidRDefault="0073557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</w:p>
    <w:p w:rsidR="00623193" w:rsidRPr="00126F16" w:rsidRDefault="0073557D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языковой и читательской культурой как средством познания мира; </w:t>
      </w:r>
    </w:p>
    <w:p w:rsidR="00623193" w:rsidRPr="00126F16" w:rsidRDefault="0073557D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индивидуального и коллективного благополучия.</w:t>
      </w:r>
    </w:p>
    <w:p w:rsidR="00623193" w:rsidRPr="00126F16" w:rsidRDefault="0073557D">
      <w:pPr>
        <w:tabs>
          <w:tab w:val="left" w:pos="180"/>
        </w:tabs>
        <w:autoSpaceDE w:val="0"/>
        <w:autoSpaceDN w:val="0"/>
        <w:spacing w:before="298" w:after="0" w:line="262" w:lineRule="auto"/>
        <w:ind w:right="144"/>
        <w:rPr>
          <w:lang w:val="ru-RU"/>
        </w:rPr>
      </w:pP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результаты, обеспечивающие </w:t>
      </w: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адаптацию обучающегося</w:t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 к изменяющимся условиям социальной и природной среды:</w:t>
      </w:r>
    </w:p>
    <w:p w:rsidR="00623193" w:rsidRPr="00126F16" w:rsidRDefault="0073557D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способность обучающихся ко взаимодействию в условиях неопределённости, открытость опыту и знаниям других;</w:t>
      </w:r>
    </w:p>
    <w:p w:rsidR="00623193" w:rsidRPr="00126F16" w:rsidRDefault="0073557D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действовать в условиях неопределённости, повышать уровень своей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623193" w:rsidRPr="00126F16" w:rsidRDefault="0073557D">
      <w:pPr>
        <w:autoSpaceDE w:val="0"/>
        <w:autoSpaceDN w:val="0"/>
        <w:spacing w:before="190" w:after="0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умение оперировать основными понятиями, терминами и представлениями в области концепции устойчивого развития;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328" w:right="768" w:bottom="302" w:left="666" w:header="720" w:footer="720" w:gutter="0"/>
          <w:cols w:space="720" w:equalWidth="0">
            <w:col w:w="10466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144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умение анализировать и выявлять взаимосвязи природы, общества и экономики;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623193" w:rsidRPr="00126F16" w:rsidRDefault="0073557D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623193" w:rsidRPr="00126F16" w:rsidRDefault="0073557D">
      <w:pPr>
        <w:autoSpaceDE w:val="0"/>
        <w:autoSpaceDN w:val="0"/>
        <w:spacing w:before="324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623193" w:rsidRPr="00126F16" w:rsidRDefault="0073557D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 действиями.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</w:p>
    <w:p w:rsidR="00623193" w:rsidRPr="00126F16" w:rsidRDefault="0073557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объектов (явлений);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существенный признак классификации, основания для обобщения и сравнения, критерии проводимого анализа;</w:t>
      </w:r>
    </w:p>
    <w:p w:rsidR="00623193" w:rsidRPr="00126F16" w:rsidRDefault="0073557D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выявлять дефициты информации, данных, необходимых для решения поставленной задачи;</w:t>
      </w:r>
    </w:p>
    <w:p w:rsidR="00623193" w:rsidRPr="00126F16" w:rsidRDefault="0073557D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23193" w:rsidRPr="00126F16" w:rsidRDefault="0073557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</w:p>
    <w:p w:rsidR="00623193" w:rsidRPr="00126F16" w:rsidRDefault="0073557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познания;</w:t>
      </w:r>
    </w:p>
    <w:p w:rsidR="00623193" w:rsidRPr="00126F16" w:rsidRDefault="0073557D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623193" w:rsidRPr="00126F16" w:rsidRDefault="0073557D">
      <w:pPr>
        <w:autoSpaceDE w:val="0"/>
        <w:autoSpaceDN w:val="0"/>
        <w:spacing w:before="192" w:after="0" w:line="262" w:lineRule="auto"/>
        <w:ind w:left="420" w:right="1296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мнение;</w:t>
      </w:r>
    </w:p>
    <w:p w:rsidR="00623193" w:rsidRPr="00126F16" w:rsidRDefault="0073557D">
      <w:pPr>
        <w:autoSpaceDE w:val="0"/>
        <w:autoSpaceDN w:val="0"/>
        <w:spacing w:before="190" w:after="0" w:line="271" w:lineRule="auto"/>
        <w:ind w:left="420" w:right="1008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информации, полученной в ходе исследования (эксперимента);</w:t>
      </w:r>
    </w:p>
    <w:p w:rsidR="00623193" w:rsidRPr="00126F16" w:rsidRDefault="0073557D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364" w:right="736" w:bottom="362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66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условиях и контекстах.</w:t>
      </w:r>
    </w:p>
    <w:p w:rsidR="00623193" w:rsidRPr="00126F16" w:rsidRDefault="0073557D">
      <w:pPr>
        <w:autoSpaceDE w:val="0"/>
        <w:autoSpaceDN w:val="0"/>
        <w:spacing w:before="178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623193" w:rsidRPr="00126F16" w:rsidRDefault="0073557D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анализировать, систематизировать и интерпретировать информацию различных видов и форм представления;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23193" w:rsidRPr="00126F16" w:rsidRDefault="0073557D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23193" w:rsidRPr="00126F16" w:rsidRDefault="0073557D">
      <w:pPr>
        <w:autoSpaceDE w:val="0"/>
        <w:autoSpaceDN w:val="0"/>
        <w:spacing w:before="192" w:after="0" w:line="262" w:lineRule="auto"/>
        <w:ind w:left="240" w:right="1152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эффективно запоминать и систематизировать информацию.</w:t>
      </w:r>
    </w:p>
    <w:p w:rsidR="00623193" w:rsidRPr="00126F16" w:rsidRDefault="0073557D">
      <w:pPr>
        <w:autoSpaceDE w:val="0"/>
        <w:autoSpaceDN w:val="0"/>
        <w:spacing w:before="298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Овладение универсальными учебными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коммуникативными действиями.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1) Общение:</w:t>
      </w:r>
    </w:p>
    <w:p w:rsidR="00623193" w:rsidRPr="00126F16" w:rsidRDefault="0073557D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условиями общения; 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выражать себя (свою точку зрения) в устных и письменных текстах; 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 w:right="1008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сопоставлять свои суждения с суждениями других участников диалога, обнаруживать различие и сходство позиций; </w:t>
      </w:r>
    </w:p>
    <w:p w:rsidR="00623193" w:rsidRPr="00126F16" w:rsidRDefault="0073557D">
      <w:pPr>
        <w:autoSpaceDE w:val="0"/>
        <w:autoSpaceDN w:val="0"/>
        <w:spacing w:before="192" w:after="0" w:line="262" w:lineRule="auto"/>
        <w:ind w:left="240" w:right="7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публично представлять результаты выполненного опыта (эксперимента, исследования, проекта); </w:t>
      </w:r>
    </w:p>
    <w:p w:rsidR="00623193" w:rsidRPr="00126F16" w:rsidRDefault="0073557D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23193" w:rsidRPr="00126F16" w:rsidRDefault="0073557D">
      <w:pPr>
        <w:autoSpaceDE w:val="0"/>
        <w:autoSpaceDN w:val="0"/>
        <w:spacing w:before="178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2) Совместная деятельность:</w:t>
      </w:r>
    </w:p>
    <w:p w:rsidR="00623193" w:rsidRPr="00126F16" w:rsidRDefault="0073557D">
      <w:pPr>
        <w:autoSpaceDE w:val="0"/>
        <w:autoSpaceDN w:val="0"/>
        <w:spacing w:before="178" w:after="0" w:line="271" w:lineRule="auto"/>
        <w:ind w:left="24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взаимодействия при решении поставленной задачи;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623193" w:rsidRPr="00126F16" w:rsidRDefault="0073557D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уметь обобщать мнения нескольких людей, проявлять готовность руководить, выполнять поручения, подчиняться;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286" w:right="734" w:bottom="332" w:left="846" w:header="720" w:footer="720" w:gutter="0"/>
          <w:cols w:space="720" w:equalWidth="0">
            <w:col w:w="10320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114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314" w:lineRule="auto"/>
        <w:ind w:left="24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качество своего вклада в общий продукт по критериям, самостоятельно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сформулированным участниками взаимодействия;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23193" w:rsidRPr="00126F16" w:rsidRDefault="0073557D">
      <w:pPr>
        <w:autoSpaceDE w:val="0"/>
        <w:autoSpaceDN w:val="0"/>
        <w:spacing w:before="298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 действиями.</w:t>
      </w:r>
    </w:p>
    <w:p w:rsidR="00623193" w:rsidRPr="00126F16" w:rsidRDefault="0073557D">
      <w:pPr>
        <w:autoSpaceDE w:val="0"/>
        <w:autoSpaceDN w:val="0"/>
        <w:spacing w:before="190" w:after="0" w:line="334" w:lineRule="auto"/>
        <w:ind w:left="240" w:right="720" w:hanging="240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1) Самоорганизация: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проблемы для решения в жизненных и учебных ситуациях;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различных подходах принятия решений (индивидуальное, принятие решения в группе, принятие решений группой);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делать выбор и брать ответственность за решение.</w:t>
      </w:r>
    </w:p>
    <w:p w:rsidR="00623193" w:rsidRPr="00126F16" w:rsidRDefault="0073557D">
      <w:pPr>
        <w:autoSpaceDE w:val="0"/>
        <w:autoSpaceDN w:val="0"/>
        <w:spacing w:before="178" w:after="0" w:line="348" w:lineRule="auto"/>
        <w:ind w:left="240" w:hanging="240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2) Самоконтроль: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способами самоконтроля, самомотивации и рефлексии;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давать адекватную оценку ситуации и предлагать план её изменения;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вносить коррективы в деятельность на основе новых обстоятельств, изменившихся ситуаций, установленных ошибок, возникших трудностей;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оценивать соответствие результата цели и условиям.</w:t>
      </w:r>
    </w:p>
    <w:p w:rsidR="00623193" w:rsidRPr="00126F16" w:rsidRDefault="0073557D">
      <w:pPr>
        <w:autoSpaceDE w:val="0"/>
        <w:autoSpaceDN w:val="0"/>
        <w:spacing w:before="178" w:after="0" w:line="362" w:lineRule="auto"/>
        <w:ind w:left="240" w:right="1296" w:hanging="240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3) Эмоциональный интеллект: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различать, называть и управлять собственными эмоциями и эмоциями других; —  выявлять и анализировать причины эмоций;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ставить себя на место другого человека, понимать мотивы и намерения другого; —  регулировать способ выражения эмоций.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334" w:right="720" w:bottom="392" w:left="846" w:header="720" w:footer="720" w:gutter="0"/>
          <w:cols w:space="720" w:equalWidth="0">
            <w:col w:w="10334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78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126F1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4) Принятие себя и других:</w:t>
      </w:r>
    </w:p>
    <w:p w:rsidR="00623193" w:rsidRPr="00126F16" w:rsidRDefault="0073557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осознанно относиться к другому человеку, его мнению; 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своё право на ошибку и такое же право другого; 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себя и других, не осуждая; 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открытость себе и другим; </w:t>
      </w:r>
    </w:p>
    <w:p w:rsidR="00623193" w:rsidRPr="00126F16" w:rsidRDefault="0073557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—  осознавать невозможность контролировать всё вокруг.</w:t>
      </w:r>
    </w:p>
    <w:p w:rsidR="00623193" w:rsidRPr="00126F16" w:rsidRDefault="0073557D">
      <w:pPr>
        <w:autoSpaceDE w:val="0"/>
        <w:autoSpaceDN w:val="0"/>
        <w:spacing w:before="322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623193" w:rsidRPr="00126F16" w:rsidRDefault="0073557D">
      <w:pPr>
        <w:autoSpaceDE w:val="0"/>
        <w:autoSpaceDN w:val="0"/>
        <w:spacing w:before="264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5 КЛАСС</w:t>
      </w:r>
    </w:p>
    <w:p w:rsidR="00623193" w:rsidRPr="00126F16" w:rsidRDefault="0073557D">
      <w:pPr>
        <w:tabs>
          <w:tab w:val="left" w:pos="180"/>
        </w:tabs>
        <w:autoSpaceDE w:val="0"/>
        <w:autoSpaceDN w:val="0"/>
        <w:spacing w:before="168" w:after="0" w:line="288" w:lineRule="auto"/>
        <w:rPr>
          <w:lang w:val="ru-RU"/>
        </w:rPr>
      </w:pP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1) 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России; осознавать ключевые для русского национального сознания культурные и нравственные смыслы в произведениях о Москве как столице России и о русском лесе; </w:t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2) иметь начальные представления о богатстве русской литературы и культуры в контексте культур народов России; о русских национальных традициях в рождественских произведениях и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произведениях о семейных ценностях;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3) иметь начальное понятие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 языка и родной речи;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4) владеть умением давать смысловой анализ фольклорного и литературного текста на основе наводящих вопросов; 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вопрос, сопоставлять произведения словесного искусства с произведениями других искусств и учиться отбирать произведения для самостоятельного чтения;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5) иметь начальные представления о проектно-исследовательской деятельности, оформлении и предъявлении её результатов, владеть элементарными умениями работы с разными источниками информации.</w:t>
      </w:r>
    </w:p>
    <w:p w:rsidR="00623193" w:rsidRPr="00126F16" w:rsidRDefault="0073557D">
      <w:pPr>
        <w:autoSpaceDE w:val="0"/>
        <w:autoSpaceDN w:val="0"/>
        <w:spacing w:before="262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6 КЛАСС</w:t>
      </w:r>
    </w:p>
    <w:p w:rsidR="00623193" w:rsidRPr="00126F16" w:rsidRDefault="0073557D">
      <w:pPr>
        <w:tabs>
          <w:tab w:val="left" w:pos="180"/>
        </w:tabs>
        <w:autoSpaceDE w:val="0"/>
        <w:autoSpaceDN w:val="0"/>
        <w:spacing w:before="168" w:after="0" w:line="288" w:lineRule="auto"/>
        <w:rPr>
          <w:lang w:val="ru-RU"/>
        </w:rPr>
      </w:pP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1) 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 осознавать ключевые для русского национального сознания культурные и нравственные смыслы в произведениях о русском севере и русской зиме;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2) иметь представления о богатстве русской литературы и культуры в контексте культур народов России, о русских национальных традициях в произведениях о русской масленице, о родном крае и русском доме;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3) иметь начальное понятие о русском национальном характере, его парадоксах и загадках русской души в произведениях о защите Родины в Крымской войне 1853—1856 годов, об оптимизме и взаимопомощи как основных чертах русского человека, реальности и мечтах в книгах о подростках и о богатстве русского языка и родной речи;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4) владеть умением давать смысловой анализ фольклорного и литературного текста на основе наводящих вопросов или по предложенному плану; создавать краткие историко-культурные комментарии и собственные тексты интерпретирующего характера в формате ответа на вопрос,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298" w:right="776" w:bottom="392" w:left="666" w:header="720" w:footer="720" w:gutter="0"/>
          <w:cols w:space="720" w:equalWidth="0">
            <w:col w:w="10458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66" w:line="220" w:lineRule="exact"/>
        <w:rPr>
          <w:lang w:val="ru-RU"/>
        </w:rPr>
      </w:pPr>
    </w:p>
    <w:p w:rsidR="00623193" w:rsidRPr="00126F16" w:rsidRDefault="0073557D">
      <w:pPr>
        <w:tabs>
          <w:tab w:val="left" w:pos="180"/>
        </w:tabs>
        <w:autoSpaceDE w:val="0"/>
        <w:autoSpaceDN w:val="0"/>
        <w:spacing w:after="0" w:line="281" w:lineRule="auto"/>
        <w:ind w:right="432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анализа поэтического текста, характеристики героя;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5) владеть начальными навыками осуществления самостоятельной проектно-исследовательской деятельности и оформления ее результатов, работы с разными источниками информации и простейшими способами её обработки и презентации.</w:t>
      </w:r>
    </w:p>
    <w:p w:rsidR="00623193" w:rsidRPr="00126F16" w:rsidRDefault="0073557D">
      <w:pPr>
        <w:autoSpaceDE w:val="0"/>
        <w:autoSpaceDN w:val="0"/>
        <w:spacing w:before="262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:rsidR="00623193" w:rsidRPr="00126F16" w:rsidRDefault="0073557D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1) Выделять проблематику и понимать эстетическое своеобразие русских народных песен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(исторических и лирических), выявлять фольклорные сюжеты и мотивы в русской литературе для развития представлений о нравственном идеале русского народа; осознавать ключевые для русского национального сознания культурные и нравственные смыслы в произведениях о сибирском крае и русском поле;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2) иметь устойчивые представления о богатстве русской литературы и культуры в контексте культур народов России; русских национальных традициях в произведениях о православном праздновании Пасхи и о русских умельцах и мастерах;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3)иметь понятие о русском национальном характере, истоках русского патриотизма и героизма в произведениях о защите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Родины; о загадках русской души; взрослых проблемах, которые приходится решать подросткам; об уникальности русского языка и родной речи;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4) владеть умением давать смысловой анализ фольклорного и литературного текста по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предложенному плану и воспринимать художественный текст как послание автора читателю, современнику и потомку; создавать историко-культурные комментарии и собственные тексты интерпретирующего характера в формате сравнительной характеристики героев, ответа на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проблемный вопрос;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 </w:t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5) владеть умениями самостоятельной проектно-исследовательской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:rsidR="00623193" w:rsidRPr="00126F16" w:rsidRDefault="0073557D">
      <w:pPr>
        <w:autoSpaceDE w:val="0"/>
        <w:autoSpaceDN w:val="0"/>
        <w:spacing w:before="262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623193" w:rsidRPr="00126F16" w:rsidRDefault="0073557D">
      <w:pPr>
        <w:tabs>
          <w:tab w:val="left" w:pos="180"/>
        </w:tabs>
        <w:autoSpaceDE w:val="0"/>
        <w:autoSpaceDN w:val="0"/>
        <w:spacing w:before="168" w:after="0" w:line="288" w:lineRule="auto"/>
        <w:rPr>
          <w:lang w:val="ru-RU"/>
        </w:rPr>
      </w:pP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1) 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 Золотом кольце России и великой русской реке Волге;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2) иметь устойчивые представления о богатстве русской литературы и культуры в контексте культур народов России; русских национальных традициях в произведениях о православном праздновании Троицы и о родстве душ русских людей;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3) иметь понятие о русском национальном характере в произведениях о войне; о русском человеке как хранителе национального сознания; трудной поре взросления; о языке русской поэзии;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4) владеть умением давать самостоятельный смысловой и идейно-эстетический анализ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фольклорного и литературного текста и воспринимать художественный текст как послание автора читателю, современнику и потомку; 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 самостоятельно сопоставлять произведения словесного искусства с произведениями других искусств; самостоятельно отбирать произведения для внеклассного чтения;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5) владеть умениями самостоятельной проектно-исследовательской деятельности и оформления её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286" w:right="652" w:bottom="318" w:left="666" w:header="720" w:footer="720" w:gutter="0"/>
          <w:cols w:space="720" w:equalWidth="0">
            <w:col w:w="10582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66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262" w:lineRule="auto"/>
        <w:ind w:right="720"/>
        <w:rPr>
          <w:lang w:val="ru-RU"/>
        </w:rPr>
      </w:pP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результатов, навыками работы с разными источниками информации и основными способами её обработки и презентации.</w:t>
      </w:r>
    </w:p>
    <w:p w:rsidR="00623193" w:rsidRPr="00126F16" w:rsidRDefault="0073557D">
      <w:pPr>
        <w:autoSpaceDE w:val="0"/>
        <w:autoSpaceDN w:val="0"/>
        <w:spacing w:before="262" w:after="0" w:line="230" w:lineRule="auto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623193" w:rsidRPr="00126F16" w:rsidRDefault="0073557D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1) 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об образе Петербурга и российской степи в русской литературе;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2) понимать духовно-нравственную и культурно-эстетическую ценность русской литературы и культуры в контексте культур народов России; осознавать роль русских национальных традиций в произведениях об августовских Спасах и о родительском доме как вечной ценности;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3) осмысливать характерные черты русского национального характера в произведениях о Великой Отечественной войне, о судьбах русских эмигрантов в литературе русского зарубежья; выделять нравственные проблемы в книгах о прощании с детством;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4) 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создавать развёрнутые историко-культурные комментарии и собственные тексты интерпретирующего характера в различных форматах;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сопоставлять произведения словесного искусства и их воплощение в других искусствах; самостоятельно формировать круг внеклассного чтения, определяя для себя актуальную и перспективную цели чтения художественной литературы; </w:t>
      </w:r>
      <w:r w:rsidRPr="00126F16">
        <w:rPr>
          <w:lang w:val="ru-RU"/>
        </w:rPr>
        <w:br/>
      </w:r>
      <w:r w:rsidRPr="00126F16">
        <w:rPr>
          <w:lang w:val="ru-RU"/>
        </w:rPr>
        <w:tab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>5) осуществлять самостоятельную проектно-исследовательскую деятельность и оформлять её результаты, владеть навыками работы с разными источниками информации и различными способами её обработки и презентации.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286" w:right="654" w:bottom="1440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623193" w:rsidRPr="00126F16" w:rsidRDefault="00623193">
      <w:pPr>
        <w:autoSpaceDE w:val="0"/>
        <w:autoSpaceDN w:val="0"/>
        <w:spacing w:after="64" w:line="220" w:lineRule="exact"/>
        <w:rPr>
          <w:lang w:val="ru-RU"/>
        </w:rPr>
      </w:pP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286" w:right="1440" w:bottom="1440" w:left="666" w:header="720" w:footer="720" w:gutter="0"/>
          <w:cols w:space="720" w:equalWidth="0">
            <w:col w:w="9794" w:space="0"/>
          </w:cols>
          <w:docGrid w:linePitch="360"/>
        </w:sectPr>
      </w:pPr>
      <w:bookmarkStart w:id="0" w:name="_GoBack"/>
      <w:bookmarkEnd w:id="0"/>
    </w:p>
    <w:p w:rsidR="00623193" w:rsidRPr="00126F16" w:rsidRDefault="00623193">
      <w:pPr>
        <w:autoSpaceDE w:val="0"/>
        <w:autoSpaceDN w:val="0"/>
        <w:spacing w:after="78" w:line="220" w:lineRule="exact"/>
        <w:rPr>
          <w:lang w:val="ru-RU"/>
        </w:rPr>
      </w:pPr>
    </w:p>
    <w:p w:rsidR="00623193" w:rsidRPr="00126F16" w:rsidRDefault="0073557D">
      <w:pPr>
        <w:autoSpaceDE w:val="0"/>
        <w:autoSpaceDN w:val="0"/>
        <w:spacing w:after="0" w:line="398" w:lineRule="auto"/>
        <w:ind w:right="432"/>
        <w:rPr>
          <w:lang w:val="ru-RU"/>
        </w:rPr>
      </w:pP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учебник, проектор, компьютер </w:t>
      </w:r>
      <w:r w:rsidRPr="00126F16">
        <w:rPr>
          <w:lang w:val="ru-RU"/>
        </w:rPr>
        <w:br/>
      </w:r>
      <w:r w:rsidRPr="00126F16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623193" w:rsidRPr="00126F16" w:rsidRDefault="00623193">
      <w:pPr>
        <w:rPr>
          <w:lang w:val="ru-RU"/>
        </w:rPr>
        <w:sectPr w:rsidR="00623193" w:rsidRPr="00126F1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3557D" w:rsidRPr="00126F16" w:rsidRDefault="0073557D">
      <w:pPr>
        <w:rPr>
          <w:lang w:val="ru-RU"/>
        </w:rPr>
      </w:pPr>
    </w:p>
    <w:sectPr w:rsidR="0073557D" w:rsidRPr="00126F1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26F16"/>
    <w:rsid w:val="0015074B"/>
    <w:rsid w:val="0029639D"/>
    <w:rsid w:val="00326F90"/>
    <w:rsid w:val="00623193"/>
    <w:rsid w:val="0073557D"/>
    <w:rsid w:val="00AA1D8D"/>
    <w:rsid w:val="00B47730"/>
    <w:rsid w:val="00CB0664"/>
    <w:rsid w:val="00D173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9CCDEF"/>
  <w14:defaultImageDpi w14:val="300"/>
  <w15:docId w15:val="{43AEF3A7-229D-4DB0-979C-093494A5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00EF50-E481-45FB-ABFB-8827C96CE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6620</Words>
  <Characters>37736</Characters>
  <Application>Microsoft Office Word</Application>
  <DocSecurity>0</DocSecurity>
  <Lines>314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СОШ 47</cp:lastModifiedBy>
  <cp:revision>3</cp:revision>
  <dcterms:created xsi:type="dcterms:W3CDTF">2013-12-23T23:15:00Z</dcterms:created>
  <dcterms:modified xsi:type="dcterms:W3CDTF">2023-08-31T09:24:00Z</dcterms:modified>
  <cp:category/>
</cp:coreProperties>
</file>